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4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5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drawing>
          <wp:inline distT="0" distB="0" distL="0" distR="0">
            <wp:extent cx="6120130" cy="3736975"/>
            <wp:effectExtent l="0" t="0" r="0" b="0"/>
            <wp:docPr id="6" name="Picture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2240" w:h="15840"/>
      <w:pgMar w:left="1134" w:right="1134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6">
    <w:name w:val="Указатель"/>
    <w:basedOn w:val="Normal"/>
    <w:qFormat/>
    <w:pPr>
      <w:suppressLineNumbers/>
    </w:pPr>
    <w:rPr>
      <w:rFonts w:cs="Lohit Devanagari"/>
    </w:rPr>
  </w:style>
  <w:style w:type="paragraph" w:styleId="Style7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Style5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3</Pages>
  <Words>0</Words>
  <Characters>0</Characters>
  <CharactersWithSpaces>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ru-RU</dc:language>
  <cp:lastModifiedBy/>
  <cp:lastPrinted>2025-08-19T15:28:42Z</cp:lastPrinted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